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653E0" w14:textId="6F602C93" w:rsidR="009D0060" w:rsidRDefault="009D0060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E6906">
        <w:rPr>
          <w:b/>
          <w:bCs/>
        </w:rPr>
        <w:tab/>
      </w:r>
      <w:r w:rsidR="003E6906">
        <w:rPr>
          <w:b/>
          <w:bCs/>
        </w:rPr>
        <w:tab/>
      </w:r>
      <w:r w:rsidR="003E6906">
        <w:rPr>
          <w:b/>
          <w:bCs/>
        </w:rPr>
        <w:tab/>
      </w:r>
      <w:r w:rsidR="003E6906">
        <w:rPr>
          <w:b/>
          <w:bCs/>
        </w:rPr>
        <w:tab/>
      </w:r>
      <w:proofErr w:type="spellStart"/>
      <w:r>
        <w:rPr>
          <w:b/>
          <w:bCs/>
        </w:rPr>
        <w:t>Załącznik</w:t>
      </w:r>
      <w:proofErr w:type="spellEnd"/>
      <w:r>
        <w:rPr>
          <w:b/>
          <w:bCs/>
        </w:rPr>
        <w:t xml:space="preserve"> nr 8 do Umowy </w:t>
      </w:r>
    </w:p>
    <w:p w14:paraId="0D4112B3" w14:textId="77777777" w:rsidR="009D0060" w:rsidRDefault="009D0060">
      <w:pPr>
        <w:rPr>
          <w:b/>
          <w:bCs/>
        </w:rPr>
      </w:pPr>
    </w:p>
    <w:p w14:paraId="5687B05D" w14:textId="1D320604" w:rsidR="009D0060" w:rsidRDefault="009D0060">
      <w:pPr>
        <w:rPr>
          <w:b/>
          <w:bCs/>
        </w:rPr>
      </w:pPr>
      <w:r>
        <w:rPr>
          <w:b/>
          <w:bCs/>
        </w:rPr>
        <w:t xml:space="preserve">Wzór raportu miesięcznego/końcowego </w:t>
      </w:r>
    </w:p>
    <w:p w14:paraId="718781FA" w14:textId="1A05B9D1" w:rsidR="00C96A05" w:rsidRPr="0022362D" w:rsidRDefault="00513FBA">
      <w:pPr>
        <w:rPr>
          <w:b/>
          <w:bCs/>
        </w:rPr>
      </w:pPr>
      <w:r w:rsidRPr="0022362D">
        <w:rPr>
          <w:b/>
          <w:bCs/>
        </w:rPr>
        <w:t>1. Dane ogólne</w:t>
      </w:r>
      <w:r w:rsidR="0022362D" w:rsidRPr="0022362D">
        <w:rPr>
          <w:b/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96A05" w14:paraId="439529AE" w14:textId="77777777">
        <w:tc>
          <w:tcPr>
            <w:tcW w:w="4320" w:type="dxa"/>
          </w:tcPr>
          <w:p w14:paraId="4267B192" w14:textId="5E7C348A" w:rsidR="00C96A05" w:rsidRDefault="00513FBA">
            <w:r>
              <w:t xml:space="preserve">Nazwa </w:t>
            </w:r>
            <w:r w:rsidR="009953E1">
              <w:t>Inwestycji</w:t>
            </w:r>
          </w:p>
          <w:p w14:paraId="76924795" w14:textId="77777777" w:rsidR="009953E1" w:rsidRDefault="009953E1"/>
        </w:tc>
        <w:tc>
          <w:tcPr>
            <w:tcW w:w="4320" w:type="dxa"/>
          </w:tcPr>
          <w:p w14:paraId="64D11165" w14:textId="77777777" w:rsidR="00C96A05" w:rsidRDefault="00C96A05"/>
        </w:tc>
      </w:tr>
      <w:tr w:rsidR="00C96A05" w14:paraId="5239EBA9" w14:textId="77777777">
        <w:tc>
          <w:tcPr>
            <w:tcW w:w="4320" w:type="dxa"/>
          </w:tcPr>
          <w:p w14:paraId="4C6CD7D2" w14:textId="77777777" w:rsidR="00C96A05" w:rsidRDefault="00513FBA">
            <w:r>
              <w:t>Adres inwestycji</w:t>
            </w:r>
          </w:p>
        </w:tc>
        <w:tc>
          <w:tcPr>
            <w:tcW w:w="4320" w:type="dxa"/>
          </w:tcPr>
          <w:p w14:paraId="06A06471" w14:textId="77777777" w:rsidR="00C96A05" w:rsidRDefault="00C96A05"/>
        </w:tc>
      </w:tr>
      <w:tr w:rsidR="00C96A05" w14:paraId="60F416D6" w14:textId="77777777">
        <w:tc>
          <w:tcPr>
            <w:tcW w:w="4320" w:type="dxa"/>
          </w:tcPr>
          <w:p w14:paraId="13129D78" w14:textId="77777777" w:rsidR="00C96A05" w:rsidRDefault="00513FBA">
            <w:r>
              <w:t>Okres raportu</w:t>
            </w:r>
          </w:p>
        </w:tc>
        <w:tc>
          <w:tcPr>
            <w:tcW w:w="4320" w:type="dxa"/>
          </w:tcPr>
          <w:p w14:paraId="4C2FCDB9" w14:textId="77777777" w:rsidR="00C96A05" w:rsidRDefault="00C96A05"/>
        </w:tc>
      </w:tr>
      <w:tr w:rsidR="00C96A05" w14:paraId="3D2BF509" w14:textId="77777777">
        <w:tc>
          <w:tcPr>
            <w:tcW w:w="4320" w:type="dxa"/>
          </w:tcPr>
          <w:p w14:paraId="0F1CE769" w14:textId="77777777" w:rsidR="00C96A05" w:rsidRDefault="00513FBA">
            <w:r>
              <w:t>Data sporządzenia</w:t>
            </w:r>
          </w:p>
        </w:tc>
        <w:tc>
          <w:tcPr>
            <w:tcW w:w="4320" w:type="dxa"/>
          </w:tcPr>
          <w:p w14:paraId="62E66E8D" w14:textId="77777777" w:rsidR="00C96A05" w:rsidRDefault="00C96A05"/>
        </w:tc>
      </w:tr>
      <w:tr w:rsidR="00C96A05" w14:paraId="7B5A0BA8" w14:textId="77777777">
        <w:tc>
          <w:tcPr>
            <w:tcW w:w="4320" w:type="dxa"/>
          </w:tcPr>
          <w:p w14:paraId="5A641DA1" w14:textId="77777777" w:rsidR="00C96A05" w:rsidRDefault="00513FBA">
            <w:r>
              <w:t>Rodzaj raportu</w:t>
            </w:r>
          </w:p>
        </w:tc>
        <w:tc>
          <w:tcPr>
            <w:tcW w:w="4320" w:type="dxa"/>
          </w:tcPr>
          <w:p w14:paraId="4DD18EA4" w14:textId="77777777" w:rsidR="00C96A05" w:rsidRDefault="00513FBA">
            <w:r>
              <w:t>☐ miesięczny    ☐ końcowy</w:t>
            </w:r>
          </w:p>
        </w:tc>
      </w:tr>
    </w:tbl>
    <w:p w14:paraId="487E2351" w14:textId="4EA9CD73" w:rsidR="00C96A05" w:rsidRPr="00B934AD" w:rsidRDefault="00513FBA">
      <w:pPr>
        <w:rPr>
          <w:b/>
          <w:bCs/>
        </w:rPr>
      </w:pPr>
      <w:r>
        <w:br/>
      </w:r>
      <w:r w:rsidRPr="00B934AD">
        <w:rPr>
          <w:b/>
          <w:bCs/>
        </w:rPr>
        <w:t>2. Zespół nadzoru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96A05" w14:paraId="102DB0A5" w14:textId="77777777">
        <w:tc>
          <w:tcPr>
            <w:tcW w:w="4320" w:type="dxa"/>
          </w:tcPr>
          <w:p w14:paraId="2A1DBADC" w14:textId="77777777" w:rsidR="00C96A05" w:rsidRDefault="00513FBA">
            <w:r>
              <w:t>Branża</w:t>
            </w:r>
          </w:p>
        </w:tc>
        <w:tc>
          <w:tcPr>
            <w:tcW w:w="4320" w:type="dxa"/>
          </w:tcPr>
          <w:p w14:paraId="51965AFE" w14:textId="77777777" w:rsidR="00C96A05" w:rsidRDefault="00513FBA">
            <w:r>
              <w:t>Imię i nazwisko</w:t>
            </w:r>
          </w:p>
        </w:tc>
      </w:tr>
      <w:tr w:rsidR="00C96A05" w14:paraId="589CC7B9" w14:textId="77777777">
        <w:tc>
          <w:tcPr>
            <w:tcW w:w="4320" w:type="dxa"/>
          </w:tcPr>
          <w:p w14:paraId="43DE72C6" w14:textId="77777777" w:rsidR="00C96A05" w:rsidRDefault="00513FBA">
            <w:r>
              <w:t>Elektryczna (koordynator)</w:t>
            </w:r>
          </w:p>
        </w:tc>
        <w:tc>
          <w:tcPr>
            <w:tcW w:w="4320" w:type="dxa"/>
          </w:tcPr>
          <w:p w14:paraId="47E5DEAF" w14:textId="77777777" w:rsidR="00C96A05" w:rsidRDefault="00C96A05"/>
        </w:tc>
      </w:tr>
      <w:tr w:rsidR="00C96A05" w14:paraId="42658166" w14:textId="77777777">
        <w:tc>
          <w:tcPr>
            <w:tcW w:w="4320" w:type="dxa"/>
          </w:tcPr>
          <w:p w14:paraId="11A6F07B" w14:textId="77777777" w:rsidR="00C96A05" w:rsidRDefault="00513FBA">
            <w:r>
              <w:t>Teletechniczna</w:t>
            </w:r>
          </w:p>
        </w:tc>
        <w:tc>
          <w:tcPr>
            <w:tcW w:w="4320" w:type="dxa"/>
          </w:tcPr>
          <w:p w14:paraId="4C646437" w14:textId="77777777" w:rsidR="00C96A05" w:rsidRDefault="00C96A05"/>
        </w:tc>
      </w:tr>
      <w:tr w:rsidR="00C96A05" w14:paraId="4A54A119" w14:textId="77777777">
        <w:tc>
          <w:tcPr>
            <w:tcW w:w="4320" w:type="dxa"/>
          </w:tcPr>
          <w:p w14:paraId="4B2203B7" w14:textId="77777777" w:rsidR="00C96A05" w:rsidRDefault="00513FBA">
            <w:r>
              <w:t>Konstrukcyjno-budowlana</w:t>
            </w:r>
          </w:p>
        </w:tc>
        <w:tc>
          <w:tcPr>
            <w:tcW w:w="4320" w:type="dxa"/>
          </w:tcPr>
          <w:p w14:paraId="72F55F44" w14:textId="77777777" w:rsidR="00C96A05" w:rsidRDefault="00C96A05"/>
        </w:tc>
      </w:tr>
    </w:tbl>
    <w:p w14:paraId="2BB51D6A" w14:textId="3E37AF94" w:rsidR="00C96A05" w:rsidRPr="00B934AD" w:rsidRDefault="00513FBA">
      <w:pPr>
        <w:rPr>
          <w:b/>
          <w:bCs/>
        </w:rPr>
      </w:pPr>
      <w:r w:rsidRPr="00B934AD">
        <w:rPr>
          <w:b/>
          <w:bCs/>
        </w:rPr>
        <w:br/>
        <w:t>3. Zakres wykonanych czynności</w:t>
      </w:r>
      <w:r>
        <w:br/>
        <w:t>Opis: .................................................................</w:t>
      </w:r>
      <w:r>
        <w:br/>
      </w:r>
    </w:p>
    <w:p w14:paraId="270E2E6D" w14:textId="77777777" w:rsidR="001F4A1C" w:rsidRDefault="00513FBA">
      <w:r w:rsidRPr="00B934AD">
        <w:rPr>
          <w:b/>
          <w:bCs/>
        </w:rPr>
        <w:t>4. Postęp realizacji inwestycji</w:t>
      </w:r>
      <w:r>
        <w:br/>
      </w:r>
      <w:r w:rsidR="000B55CF">
        <w:t>Status</w:t>
      </w:r>
      <w:r w:rsidR="000B55CF">
        <w:tab/>
      </w:r>
      <w:r w:rsidR="000B55CF">
        <w:tab/>
      </w:r>
      <w:r w:rsidR="000B55CF">
        <w:tab/>
      </w:r>
      <w:r>
        <w:t>☐ zgodnie ☐ opóźnienie   ☐ zagrożenie</w:t>
      </w:r>
      <w:r>
        <w:br/>
      </w:r>
      <w:r w:rsidR="000B55CF">
        <w:t>Stopień realizacji (</w:t>
      </w:r>
      <w:r w:rsidR="001F4A1C">
        <w:t>%)………….</w:t>
      </w:r>
    </w:p>
    <w:p w14:paraId="065FEFBD" w14:textId="77777777" w:rsidR="00B934AD" w:rsidRDefault="001F4A1C">
      <w:r>
        <w:t>Odchylenia od harmonogramu</w:t>
      </w:r>
      <w:r w:rsidR="00B934AD">
        <w:t>………………………………………………….</w:t>
      </w:r>
    </w:p>
    <w:p w14:paraId="5E364379" w14:textId="7923A05F" w:rsidR="00C96A05" w:rsidRDefault="00B934AD">
      <w:r>
        <w:t>Opis………………………………………………………………………</w:t>
      </w:r>
      <w:r w:rsidR="00513FBA">
        <w:br/>
      </w:r>
    </w:p>
    <w:p w14:paraId="62C75C3C" w14:textId="77777777" w:rsidR="00C96A05" w:rsidRPr="00B934AD" w:rsidRDefault="00513FBA">
      <w:pPr>
        <w:rPr>
          <w:b/>
          <w:bCs/>
        </w:rPr>
      </w:pPr>
      <w:r w:rsidRPr="00B934AD">
        <w:rPr>
          <w:b/>
          <w:bCs/>
        </w:rPr>
        <w:t>5. Obecność na budowie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C96A05" w14:paraId="1A08FBBE" w14:textId="77777777">
        <w:tc>
          <w:tcPr>
            <w:tcW w:w="2880" w:type="dxa"/>
          </w:tcPr>
          <w:p w14:paraId="152A5D7D" w14:textId="77777777" w:rsidR="00C96A05" w:rsidRDefault="00513FBA">
            <w:r>
              <w:t>Data</w:t>
            </w:r>
          </w:p>
        </w:tc>
        <w:tc>
          <w:tcPr>
            <w:tcW w:w="2880" w:type="dxa"/>
          </w:tcPr>
          <w:p w14:paraId="15514946" w14:textId="77777777" w:rsidR="00C96A05" w:rsidRDefault="00513FBA">
            <w:r>
              <w:t>Branża</w:t>
            </w:r>
          </w:p>
        </w:tc>
        <w:tc>
          <w:tcPr>
            <w:tcW w:w="2880" w:type="dxa"/>
          </w:tcPr>
          <w:p w14:paraId="6A74B321" w14:textId="77777777" w:rsidR="00C96A05" w:rsidRDefault="00513FBA">
            <w:r>
              <w:t>Zakres czynności</w:t>
            </w:r>
          </w:p>
        </w:tc>
      </w:tr>
      <w:tr w:rsidR="00C96A05" w14:paraId="35E71166" w14:textId="77777777">
        <w:tc>
          <w:tcPr>
            <w:tcW w:w="2880" w:type="dxa"/>
          </w:tcPr>
          <w:p w14:paraId="65AE5A13" w14:textId="77777777" w:rsidR="00C96A05" w:rsidRDefault="00C96A05"/>
        </w:tc>
        <w:tc>
          <w:tcPr>
            <w:tcW w:w="2880" w:type="dxa"/>
          </w:tcPr>
          <w:p w14:paraId="6CC271A0" w14:textId="77777777" w:rsidR="00C96A05" w:rsidRDefault="00C96A05"/>
        </w:tc>
        <w:tc>
          <w:tcPr>
            <w:tcW w:w="2880" w:type="dxa"/>
          </w:tcPr>
          <w:p w14:paraId="7A8E0873" w14:textId="77777777" w:rsidR="00C96A05" w:rsidRDefault="00C96A05"/>
        </w:tc>
      </w:tr>
      <w:tr w:rsidR="00C96A05" w14:paraId="3DE4180D" w14:textId="77777777">
        <w:tc>
          <w:tcPr>
            <w:tcW w:w="2880" w:type="dxa"/>
          </w:tcPr>
          <w:p w14:paraId="7C934600" w14:textId="77777777" w:rsidR="00C96A05" w:rsidRDefault="00C96A05"/>
        </w:tc>
        <w:tc>
          <w:tcPr>
            <w:tcW w:w="2880" w:type="dxa"/>
          </w:tcPr>
          <w:p w14:paraId="38F166EF" w14:textId="77777777" w:rsidR="00C96A05" w:rsidRDefault="00C96A05"/>
        </w:tc>
        <w:tc>
          <w:tcPr>
            <w:tcW w:w="2880" w:type="dxa"/>
          </w:tcPr>
          <w:p w14:paraId="2006BF42" w14:textId="77777777" w:rsidR="00C96A05" w:rsidRDefault="00C96A05"/>
        </w:tc>
      </w:tr>
    </w:tbl>
    <w:p w14:paraId="727B72BA" w14:textId="414AA6E5" w:rsidR="00C96A05" w:rsidRDefault="00513FBA">
      <w:r>
        <w:br/>
      </w:r>
      <w:r w:rsidRPr="00EA023E">
        <w:rPr>
          <w:b/>
          <w:bCs/>
        </w:rPr>
        <w:t>6. Materiały i rozwiązania</w:t>
      </w:r>
      <w:r>
        <w:br/>
        <w:t>..............................................................................</w:t>
      </w:r>
      <w:r w:rsidR="00EA023E">
        <w:t>...........................................................</w:t>
      </w:r>
    </w:p>
    <w:p w14:paraId="04ED38C5" w14:textId="734AD8C4" w:rsidR="00C96A05" w:rsidRDefault="00513FBA">
      <w:r>
        <w:br/>
      </w:r>
      <w:r w:rsidRPr="00EA023E">
        <w:rPr>
          <w:b/>
          <w:bCs/>
        </w:rPr>
        <w:t>7. Problemy i zagrożenia</w:t>
      </w:r>
      <w:r>
        <w:br/>
      </w:r>
      <w:r w:rsidR="00EA023E">
        <w:t>Status</w:t>
      </w:r>
      <w:r w:rsidR="00EA023E">
        <w:tab/>
      </w:r>
      <w:r w:rsidR="00EA023E">
        <w:tab/>
      </w:r>
      <w:r w:rsidR="00EA023E">
        <w:tab/>
      </w:r>
      <w:r>
        <w:t>☐ brak   ☐ występują</w:t>
      </w:r>
      <w:r>
        <w:br/>
      </w:r>
      <w:r>
        <w:lastRenderedPageBreak/>
        <w:t>Opis: .................................................................</w:t>
      </w:r>
      <w:r>
        <w:br/>
        <w:t>Działania: .................................................................</w:t>
      </w:r>
    </w:p>
    <w:p w14:paraId="1BA77FF6" w14:textId="77777777" w:rsidR="00C96A05" w:rsidRDefault="00513FBA">
      <w:r w:rsidRPr="00F05530">
        <w:rPr>
          <w:b/>
          <w:bCs/>
        </w:rPr>
        <w:br/>
        <w:t>8. Ocena jakości robót</w:t>
      </w:r>
      <w:r>
        <w:br/>
        <w:t>☐ dobra   ☐ zastrzeżenia</w:t>
      </w:r>
      <w:r>
        <w:br/>
        <w:t>Opis: .................................................................</w:t>
      </w:r>
    </w:p>
    <w:p w14:paraId="03E4C229" w14:textId="77777777" w:rsidR="00C96A05" w:rsidRDefault="00513FBA">
      <w:r>
        <w:br/>
      </w:r>
      <w:r w:rsidRPr="00F05530">
        <w:rPr>
          <w:b/>
          <w:bCs/>
        </w:rPr>
        <w:t>9. Dokumentacja fotograficzna</w:t>
      </w:r>
      <w:r>
        <w:br/>
        <w:t>☐ załączona   ☐ brak</w:t>
      </w:r>
      <w:r>
        <w:br/>
        <w:t>☐ postęp robót   ☐ roboty zakrywane   ☐ nieprawidłowości</w:t>
      </w:r>
    </w:p>
    <w:p w14:paraId="4BD0A7A2" w14:textId="79578818" w:rsidR="00FA4EF4" w:rsidRDefault="00513FBA" w:rsidP="00FA4EF4">
      <w:r>
        <w:br/>
      </w:r>
      <w:r w:rsidRPr="00F05530">
        <w:rPr>
          <w:b/>
          <w:bCs/>
        </w:rPr>
        <w:t xml:space="preserve">10. </w:t>
      </w:r>
      <w:r w:rsidR="00F05530" w:rsidRPr="00F05530">
        <w:rPr>
          <w:b/>
          <w:bCs/>
        </w:rPr>
        <w:t>Raport końcowy</w:t>
      </w:r>
      <w:r w:rsidR="00F05530">
        <w:t xml:space="preserve"> </w:t>
      </w:r>
      <w:r>
        <w:t>(wypełnić jeśli dotyczy)</w:t>
      </w:r>
      <w:r>
        <w:br/>
        <w:t xml:space="preserve">Podsumowanie </w:t>
      </w:r>
      <w:r w:rsidR="003E6906">
        <w:t>I</w:t>
      </w:r>
      <w:r>
        <w:t>nwestycji:</w:t>
      </w:r>
      <w:r w:rsidR="00FA4EF4" w:rsidRPr="00FA4EF4">
        <w:t xml:space="preserve"> </w:t>
      </w:r>
    </w:p>
    <w:p w14:paraId="1EBBC2B4" w14:textId="77777777" w:rsidR="00FA4EF4" w:rsidRDefault="00FA4EF4" w:rsidP="00FA4EF4">
      <w:r>
        <w:t>Podsumowania przebiegu nadzoru inwestorskiego:……………………………………………..</w:t>
      </w:r>
    </w:p>
    <w:p w14:paraId="79F93E70" w14:textId="0A8F1F57" w:rsidR="00C96A05" w:rsidRDefault="00FA4EF4" w:rsidP="00515E1C">
      <w:pPr>
        <w:spacing w:after="0" w:line="240" w:lineRule="auto"/>
      </w:pPr>
      <w:r>
        <w:t xml:space="preserve">Ocena zgodności </w:t>
      </w:r>
      <w:r w:rsidR="003E6906">
        <w:t xml:space="preserve">Inwestycji </w:t>
      </w:r>
      <w:r>
        <w:t>z dokumentacją projektową, PFU i przepisami prawa:………………………………</w:t>
      </w:r>
      <w:r w:rsidR="00513FBA">
        <w:br/>
        <w:t>Wady i usterki: ..................................................</w:t>
      </w:r>
      <w:r w:rsidR="00513FBA">
        <w:br/>
        <w:t>Harmonogram (plan/rzeczywisty): ..................................................</w:t>
      </w:r>
      <w:r w:rsidR="00513FBA">
        <w:br/>
        <w:t>Dokumentacja powykonawcza: ☐ kompletna ☐ niekompletna</w:t>
      </w:r>
      <w:r w:rsidR="00513FBA">
        <w:br/>
      </w:r>
    </w:p>
    <w:p w14:paraId="69DD3A95" w14:textId="77777777" w:rsidR="00C96A05" w:rsidRDefault="00513FBA">
      <w:r>
        <w:br/>
        <w:t>11. Podpisy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C96A05" w14:paraId="42FB75EA" w14:textId="77777777">
        <w:tc>
          <w:tcPr>
            <w:tcW w:w="2880" w:type="dxa"/>
          </w:tcPr>
          <w:p w14:paraId="671D558C" w14:textId="77777777" w:rsidR="00C96A05" w:rsidRDefault="00513FBA">
            <w:r>
              <w:t>Strona</w:t>
            </w:r>
          </w:p>
        </w:tc>
        <w:tc>
          <w:tcPr>
            <w:tcW w:w="2880" w:type="dxa"/>
          </w:tcPr>
          <w:p w14:paraId="6B67B984" w14:textId="77777777" w:rsidR="00C96A05" w:rsidRDefault="00513FBA">
            <w:r>
              <w:t>Imię i nazwisko</w:t>
            </w:r>
          </w:p>
        </w:tc>
        <w:tc>
          <w:tcPr>
            <w:tcW w:w="2880" w:type="dxa"/>
          </w:tcPr>
          <w:p w14:paraId="0544FF1C" w14:textId="77777777" w:rsidR="00C96A05" w:rsidRDefault="00513FBA">
            <w:r>
              <w:t>Podpis</w:t>
            </w:r>
          </w:p>
        </w:tc>
      </w:tr>
      <w:tr w:rsidR="00C96A05" w14:paraId="025755FA" w14:textId="77777777">
        <w:tc>
          <w:tcPr>
            <w:tcW w:w="2880" w:type="dxa"/>
          </w:tcPr>
          <w:p w14:paraId="43E77A4F" w14:textId="77777777" w:rsidR="00C96A05" w:rsidRDefault="00513FBA">
            <w:r>
              <w:t>Wykonawca</w:t>
            </w:r>
          </w:p>
        </w:tc>
        <w:tc>
          <w:tcPr>
            <w:tcW w:w="2880" w:type="dxa"/>
          </w:tcPr>
          <w:p w14:paraId="02113016" w14:textId="77777777" w:rsidR="00C96A05" w:rsidRDefault="00C96A05"/>
          <w:p w14:paraId="713E0EAD" w14:textId="77777777" w:rsidR="0022362D" w:rsidRDefault="0022362D"/>
          <w:p w14:paraId="224BFC8C" w14:textId="77777777" w:rsidR="0022362D" w:rsidRDefault="0022362D"/>
        </w:tc>
        <w:tc>
          <w:tcPr>
            <w:tcW w:w="2880" w:type="dxa"/>
          </w:tcPr>
          <w:p w14:paraId="58244426" w14:textId="77777777" w:rsidR="00C96A05" w:rsidRDefault="00C96A05"/>
        </w:tc>
      </w:tr>
      <w:tr w:rsidR="00C96A05" w14:paraId="1DF7D3AA" w14:textId="77777777">
        <w:tc>
          <w:tcPr>
            <w:tcW w:w="2880" w:type="dxa"/>
          </w:tcPr>
          <w:p w14:paraId="6B8A0812" w14:textId="77777777" w:rsidR="00C96A05" w:rsidRDefault="00513FBA">
            <w:r>
              <w:t>Zamawiający</w:t>
            </w:r>
          </w:p>
        </w:tc>
        <w:tc>
          <w:tcPr>
            <w:tcW w:w="2880" w:type="dxa"/>
          </w:tcPr>
          <w:p w14:paraId="6B503CD1" w14:textId="77777777" w:rsidR="00C96A05" w:rsidRDefault="00C96A05"/>
          <w:p w14:paraId="4BDFE092" w14:textId="77777777" w:rsidR="0022362D" w:rsidRDefault="0022362D"/>
          <w:p w14:paraId="17EE3C8D" w14:textId="77777777" w:rsidR="0022362D" w:rsidRDefault="0022362D"/>
          <w:p w14:paraId="6EC98799" w14:textId="77777777" w:rsidR="0022362D" w:rsidRDefault="0022362D"/>
          <w:p w14:paraId="296499D9" w14:textId="77777777" w:rsidR="0022362D" w:rsidRDefault="0022362D"/>
        </w:tc>
        <w:tc>
          <w:tcPr>
            <w:tcW w:w="2880" w:type="dxa"/>
          </w:tcPr>
          <w:p w14:paraId="136ED541" w14:textId="77777777" w:rsidR="00C96A05" w:rsidRDefault="00C96A05"/>
        </w:tc>
      </w:tr>
    </w:tbl>
    <w:p w14:paraId="477FEB50" w14:textId="77777777" w:rsidR="00513FBA" w:rsidRDefault="00513FBA"/>
    <w:sectPr w:rsidR="00513FB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37305514">
    <w:abstractNumId w:val="8"/>
  </w:num>
  <w:num w:numId="2" w16cid:durableId="1811287710">
    <w:abstractNumId w:val="6"/>
  </w:num>
  <w:num w:numId="3" w16cid:durableId="189756747">
    <w:abstractNumId w:val="5"/>
  </w:num>
  <w:num w:numId="4" w16cid:durableId="659819142">
    <w:abstractNumId w:val="4"/>
  </w:num>
  <w:num w:numId="5" w16cid:durableId="952202539">
    <w:abstractNumId w:val="7"/>
  </w:num>
  <w:num w:numId="6" w16cid:durableId="2108771917">
    <w:abstractNumId w:val="3"/>
  </w:num>
  <w:num w:numId="7" w16cid:durableId="728580179">
    <w:abstractNumId w:val="2"/>
  </w:num>
  <w:num w:numId="8" w16cid:durableId="40978309">
    <w:abstractNumId w:val="1"/>
  </w:num>
  <w:num w:numId="9" w16cid:durableId="943609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55CF"/>
    <w:rsid w:val="0015074B"/>
    <w:rsid w:val="001F4A1C"/>
    <w:rsid w:val="0022362D"/>
    <w:rsid w:val="0029639D"/>
    <w:rsid w:val="00326F90"/>
    <w:rsid w:val="003E6906"/>
    <w:rsid w:val="00440E35"/>
    <w:rsid w:val="00513FBA"/>
    <w:rsid w:val="00515E1C"/>
    <w:rsid w:val="005F09C1"/>
    <w:rsid w:val="00673E18"/>
    <w:rsid w:val="00835A46"/>
    <w:rsid w:val="008564D9"/>
    <w:rsid w:val="009953E1"/>
    <w:rsid w:val="009B4BFE"/>
    <w:rsid w:val="009D0060"/>
    <w:rsid w:val="00AA1D8D"/>
    <w:rsid w:val="00B47730"/>
    <w:rsid w:val="00B934AD"/>
    <w:rsid w:val="00C96A05"/>
    <w:rsid w:val="00CB0664"/>
    <w:rsid w:val="00D80926"/>
    <w:rsid w:val="00DF378D"/>
    <w:rsid w:val="00E53C36"/>
    <w:rsid w:val="00EA023E"/>
    <w:rsid w:val="00F05530"/>
    <w:rsid w:val="00FA4EF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17D556"/>
  <w14:defaultImageDpi w14:val="300"/>
  <w15:docId w15:val="{C702EC85-3698-44E9-8B52-305AA2D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oprawka">
    <w:name w:val="Revision"/>
    <w:hidden/>
    <w:uiPriority w:val="99"/>
    <w:semiHidden/>
    <w:rsid w:val="009D006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E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69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Rombel Marcin</cp:lastModifiedBy>
  <cp:revision>2</cp:revision>
  <dcterms:created xsi:type="dcterms:W3CDTF">2026-08-07T12:58:00Z</dcterms:created>
  <dcterms:modified xsi:type="dcterms:W3CDTF">2026-08-07T12:58:00Z</dcterms:modified>
  <cp:category/>
</cp:coreProperties>
</file>